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5DA0" w:rsidRDefault="00736025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A65DA0" w:rsidRDefault="00736025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2020年研究生入学考试自命题科目考试大纲</w:t>
      </w:r>
    </w:p>
    <w:p w:rsidR="00A65DA0" w:rsidRDefault="00A65DA0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A65DA0" w:rsidRDefault="00736025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 xml:space="preserve">考试科目代码：   </w:t>
      </w:r>
      <w:r>
        <w:rPr>
          <w:rFonts w:ascii="宋体" w:hAnsi="宋体"/>
          <w:b/>
          <w:sz w:val="24"/>
        </w:rPr>
        <w:t xml:space="preserve">        </w:t>
      </w:r>
      <w:r>
        <w:rPr>
          <w:rFonts w:ascii="宋体" w:hAnsi="宋体" w:hint="eastAsia"/>
          <w:b/>
          <w:sz w:val="24"/>
        </w:rPr>
        <w:t>考试科目名称</w:t>
      </w:r>
      <w:r w:rsidR="00F41A27">
        <w:rPr>
          <w:rFonts w:ascii="宋体" w:hAnsi="宋体"/>
          <w:b/>
          <w:sz w:val="24"/>
        </w:rPr>
        <w:t>:</w:t>
      </w:r>
      <w:r>
        <w:rPr>
          <w:rFonts w:ascii="宋体" w:hAnsi="宋体" w:hint="eastAsia"/>
          <w:b/>
          <w:sz w:val="24"/>
        </w:rPr>
        <w:t>动物饲养综合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A65DA0">
        <w:trPr>
          <w:trHeight w:val="8561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A0" w:rsidRDefault="00A65DA0">
            <w:pPr>
              <w:rPr>
                <w:rFonts w:ascii="宋体" w:hAnsi="宋体"/>
                <w:sz w:val="24"/>
              </w:rPr>
            </w:pPr>
          </w:p>
          <w:p w:rsidR="00A65DA0" w:rsidRDefault="0073602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A65DA0" w:rsidRDefault="00736025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动物营养</w:t>
            </w:r>
          </w:p>
          <w:p w:rsidR="00A65DA0" w:rsidRDefault="00736025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szCs w:val="21"/>
              </w:rPr>
            </w:pPr>
            <w:r>
              <w:rPr>
                <w:rFonts w:hint="eastAsia"/>
                <w:szCs w:val="21"/>
              </w:rPr>
              <w:t>要求考生熟练掌握</w:t>
            </w:r>
            <w:r>
              <w:rPr>
                <w:rFonts w:hAnsi="宋体" w:hint="eastAsia"/>
                <w:szCs w:val="21"/>
              </w:rPr>
              <w:t>营养物质的</w:t>
            </w:r>
            <w:r>
              <w:rPr>
                <w:rFonts w:hAnsi="宋体"/>
                <w:szCs w:val="21"/>
              </w:rPr>
              <w:t>分类和功能</w:t>
            </w:r>
            <w:r>
              <w:rPr>
                <w:rFonts w:hint="eastAsia"/>
                <w:szCs w:val="21"/>
              </w:rPr>
              <w:t>.</w:t>
            </w:r>
          </w:p>
          <w:p w:rsidR="00A65DA0" w:rsidRDefault="00736025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szCs w:val="21"/>
              </w:rPr>
            </w:pPr>
            <w:r>
              <w:rPr>
                <w:rFonts w:hint="eastAsia"/>
                <w:szCs w:val="21"/>
              </w:rPr>
              <w:t>要求考生熟练掌握</w:t>
            </w:r>
            <w:r>
              <w:rPr>
                <w:rFonts w:hAnsi="宋体" w:hint="eastAsia"/>
                <w:szCs w:val="21"/>
              </w:rPr>
              <w:t>蛋白质的结构</w:t>
            </w:r>
            <w:r>
              <w:rPr>
                <w:rFonts w:hAnsi="宋体"/>
                <w:szCs w:val="21"/>
              </w:rPr>
              <w:t>和组成</w:t>
            </w:r>
            <w:r>
              <w:rPr>
                <w:rFonts w:hint="eastAsia"/>
                <w:szCs w:val="21"/>
              </w:rPr>
              <w:t>.</w:t>
            </w:r>
          </w:p>
          <w:p w:rsidR="00A65DA0" w:rsidRDefault="00736025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szCs w:val="21"/>
              </w:rPr>
            </w:pPr>
            <w:r>
              <w:rPr>
                <w:rFonts w:hint="eastAsia"/>
                <w:szCs w:val="21"/>
              </w:rPr>
              <w:t>要求考生熟练掌握动物对水分的摄入与排出方式</w:t>
            </w:r>
            <w:r>
              <w:rPr>
                <w:rFonts w:hint="eastAsia"/>
                <w:szCs w:val="21"/>
              </w:rPr>
              <w:t>.</w:t>
            </w:r>
          </w:p>
          <w:p w:rsidR="00A65DA0" w:rsidRPr="00C970C8" w:rsidRDefault="00A65DA0">
            <w:pPr>
              <w:spacing w:line="380" w:lineRule="exact"/>
              <w:rPr>
                <w:szCs w:val="21"/>
              </w:rPr>
            </w:pPr>
          </w:p>
          <w:p w:rsidR="00A65DA0" w:rsidRDefault="00736025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饲料</w:t>
            </w:r>
          </w:p>
          <w:p w:rsidR="00A65DA0" w:rsidRDefault="00736025">
            <w:pPr>
              <w:numPr>
                <w:ilvl w:val="0"/>
                <w:numId w:val="3"/>
              </w:numPr>
              <w:spacing w:line="380" w:lineRule="exact"/>
              <w:ind w:left="735"/>
              <w:rPr>
                <w:szCs w:val="21"/>
              </w:rPr>
            </w:pPr>
            <w:r>
              <w:rPr>
                <w:rFonts w:hint="eastAsia"/>
                <w:szCs w:val="21"/>
              </w:rPr>
              <w:t>要求考生熟练掌握按照国际分类方法动物常用的饲料分类的</w:t>
            </w:r>
            <w:r>
              <w:rPr>
                <w:szCs w:val="21"/>
              </w:rPr>
              <w:t>主要内容</w:t>
            </w:r>
            <w:r>
              <w:rPr>
                <w:rFonts w:hint="eastAsia"/>
                <w:szCs w:val="21"/>
              </w:rPr>
              <w:t>.</w:t>
            </w:r>
          </w:p>
          <w:p w:rsidR="00A65DA0" w:rsidRDefault="00736025">
            <w:pPr>
              <w:numPr>
                <w:ilvl w:val="0"/>
                <w:numId w:val="3"/>
              </w:numPr>
              <w:spacing w:line="380" w:lineRule="exact"/>
              <w:ind w:left="735"/>
              <w:rPr>
                <w:szCs w:val="21"/>
              </w:rPr>
            </w:pPr>
            <w:r>
              <w:rPr>
                <w:rFonts w:hint="eastAsia"/>
                <w:szCs w:val="21"/>
              </w:rPr>
              <w:t>要求考生熟练掌握动物饲料中的营养物质的种类</w:t>
            </w:r>
            <w:r>
              <w:rPr>
                <w:szCs w:val="21"/>
              </w:rPr>
              <w:t>和功能</w:t>
            </w:r>
            <w:r>
              <w:rPr>
                <w:rFonts w:asciiTheme="minorEastAsia" w:eastAsiaTheme="minorEastAsia" w:hAnsiTheme="minorEastAsia"/>
                <w:szCs w:val="21"/>
              </w:rPr>
              <w:t>的主要内容</w:t>
            </w:r>
            <w:bookmarkStart w:id="0" w:name="_GoBack"/>
            <w:bookmarkEnd w:id="0"/>
          </w:p>
          <w:p w:rsidR="00A65DA0" w:rsidRDefault="00A65DA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A65DA0" w:rsidRDefault="00736025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养殖</w:t>
            </w:r>
          </w:p>
          <w:p w:rsidR="00A65DA0" w:rsidRDefault="00736025">
            <w:pPr>
              <w:pStyle w:val="a7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szCs w:val="21"/>
              </w:rPr>
              <w:t>要求考生熟练掌握野生动物养殖的目的和意义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.</w:t>
            </w:r>
          </w:p>
          <w:p w:rsidR="00A65DA0" w:rsidRDefault="00736025">
            <w:pPr>
              <w:pStyle w:val="a7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szCs w:val="21"/>
              </w:rPr>
              <w:t>要求考生熟练掌握一种野生动物养殖现状及发展前景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.</w:t>
            </w:r>
          </w:p>
          <w:p w:rsidR="00A65DA0" w:rsidRDefault="00736025">
            <w:pPr>
              <w:pStyle w:val="a7"/>
              <w:widowControl/>
              <w:numPr>
                <w:ilvl w:val="0"/>
                <w:numId w:val="4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要求考生熟练掌握我国三大毛皮动物养殖业的主要内容</w:t>
            </w:r>
            <w:r>
              <w:rPr>
                <w:rFonts w:hint="eastAsia"/>
                <w:szCs w:val="21"/>
              </w:rPr>
              <w:t>.</w:t>
            </w:r>
          </w:p>
          <w:p w:rsidR="00A65DA0" w:rsidRDefault="00736025">
            <w:pPr>
              <w:pStyle w:val="a7"/>
              <w:widowControl/>
              <w:numPr>
                <w:ilvl w:val="0"/>
                <w:numId w:val="4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要求</w:t>
            </w:r>
            <w:r>
              <w:rPr>
                <w:szCs w:val="21"/>
              </w:rPr>
              <w:t>考生熟练掌握</w:t>
            </w:r>
            <w:r>
              <w:rPr>
                <w:rFonts w:hint="eastAsia"/>
                <w:szCs w:val="21"/>
              </w:rPr>
              <w:t>判断和评价一个养殖动物的健康状况</w:t>
            </w:r>
          </w:p>
          <w:p w:rsidR="00A65DA0" w:rsidRDefault="00A65DA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A65DA0" w:rsidRDefault="00736025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经济动物产品利用和开发</w:t>
            </w:r>
          </w:p>
          <w:p w:rsidR="00A65DA0" w:rsidRDefault="00736025">
            <w:pPr>
              <w:pStyle w:val="a7"/>
              <w:widowControl/>
              <w:numPr>
                <w:ilvl w:val="0"/>
                <w:numId w:val="5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szCs w:val="21"/>
              </w:rPr>
              <w:t>要求考生熟练掌握经济动物产品利用和开发的现状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.</w:t>
            </w:r>
          </w:p>
          <w:p w:rsidR="00A65DA0" w:rsidRDefault="00736025">
            <w:pPr>
              <w:pStyle w:val="a7"/>
              <w:widowControl/>
              <w:numPr>
                <w:ilvl w:val="0"/>
                <w:numId w:val="5"/>
              </w:numPr>
              <w:ind w:firstLineChars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  <w:szCs w:val="21"/>
              </w:rPr>
              <w:t>要求考生熟练掌握经济动物产品开发利用的</w:t>
            </w:r>
            <w:r>
              <w:rPr>
                <w:szCs w:val="21"/>
              </w:rPr>
              <w:t>前景与</w:t>
            </w:r>
            <w:r>
              <w:rPr>
                <w:rFonts w:hint="eastAsia"/>
                <w:szCs w:val="21"/>
              </w:rPr>
              <w:t>措施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.</w:t>
            </w:r>
          </w:p>
          <w:p w:rsidR="00A65DA0" w:rsidRDefault="00A65DA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A65DA0" w:rsidRDefault="00A65DA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A65DA0" w:rsidRDefault="00A65DA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A65DA0" w:rsidRDefault="00A65DA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A65DA0" w:rsidRDefault="00A65DA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A65DA0">
        <w:trPr>
          <w:trHeight w:val="70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A0" w:rsidRDefault="00A65DA0">
            <w:pPr>
              <w:rPr>
                <w:rFonts w:ascii="宋体" w:hAnsi="宋体"/>
                <w:sz w:val="24"/>
              </w:rPr>
            </w:pPr>
          </w:p>
          <w:p w:rsidR="00A65DA0" w:rsidRDefault="0073602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考试总分：100分     考试时间：3小时    考试方式：笔试</w:t>
            </w:r>
          </w:p>
          <w:p w:rsidR="00A65DA0" w:rsidRDefault="00736025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 简答题（</w:t>
            </w:r>
            <w:r>
              <w:rPr>
                <w:szCs w:val="24"/>
              </w:rPr>
              <w:t>40</w:t>
            </w:r>
            <w:r>
              <w:rPr>
                <w:rFonts w:hint="eastAsia"/>
                <w:szCs w:val="24"/>
              </w:rPr>
              <w:t>分）</w:t>
            </w:r>
          </w:p>
          <w:p w:rsidR="00A65DA0" w:rsidRDefault="00736025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论述题（</w:t>
            </w:r>
            <w:r>
              <w:rPr>
                <w:rFonts w:hAnsi="宋体"/>
                <w:szCs w:val="24"/>
              </w:rPr>
              <w:t>60</w:t>
            </w:r>
            <w:r>
              <w:rPr>
                <w:rFonts w:hAnsi="宋体" w:hint="eastAsia"/>
                <w:szCs w:val="24"/>
              </w:rPr>
              <w:t>分）</w:t>
            </w:r>
          </w:p>
          <w:p w:rsidR="00A65DA0" w:rsidRDefault="00736025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 xml:space="preserve"> </w:t>
            </w:r>
          </w:p>
          <w:p w:rsidR="00A65DA0" w:rsidRDefault="00736025">
            <w:pPr>
              <w:pStyle w:val="2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参考书目：计</w:t>
            </w:r>
            <w:r w:rsidR="00F41A27">
              <w:rPr>
                <w:rFonts w:hAnsi="宋体" w:hint="eastAsia"/>
                <w:szCs w:val="24"/>
              </w:rPr>
              <w:t xml:space="preserve"> </w:t>
            </w:r>
            <w:r w:rsidR="00F41A27">
              <w:rPr>
                <w:rFonts w:hAnsi="宋体"/>
                <w:szCs w:val="24"/>
              </w:rPr>
              <w:t xml:space="preserve"> </w:t>
            </w:r>
            <w:r>
              <w:rPr>
                <w:rFonts w:hAnsi="宋体" w:hint="eastAsia"/>
                <w:szCs w:val="24"/>
              </w:rPr>
              <w:t>成.</w:t>
            </w:r>
            <w:r>
              <w:rPr>
                <w:rFonts w:hAnsi="宋体"/>
                <w:szCs w:val="24"/>
              </w:rPr>
              <w:t xml:space="preserve">  </w:t>
            </w:r>
            <w:r>
              <w:rPr>
                <w:rFonts w:hAnsi="宋体" w:hint="eastAsia"/>
                <w:szCs w:val="24"/>
              </w:rPr>
              <w:t>动物营养学 第二版    高等教育出版社        2008</w:t>
            </w:r>
            <w:r>
              <w:rPr>
                <w:rFonts w:hAnsi="宋体"/>
                <w:szCs w:val="24"/>
              </w:rPr>
              <w:t xml:space="preserve">          </w:t>
            </w:r>
          </w:p>
          <w:p w:rsidR="00A65DA0" w:rsidRDefault="00736025">
            <w:pPr>
              <w:pStyle w:val="2"/>
              <w:ind w:firstLineChars="500" w:firstLine="1200"/>
              <w:rPr>
                <w:rFonts w:hAnsi="宋体"/>
                <w:szCs w:val="24"/>
              </w:rPr>
            </w:pPr>
            <w:proofErr w:type="gramStart"/>
            <w:r>
              <w:rPr>
                <w:rFonts w:hAnsi="宋体" w:hint="eastAsia"/>
                <w:szCs w:val="24"/>
              </w:rPr>
              <w:t>王忠艳</w:t>
            </w:r>
            <w:proofErr w:type="gramEnd"/>
            <w:r>
              <w:rPr>
                <w:rFonts w:hAnsi="宋体" w:hint="eastAsia"/>
                <w:szCs w:val="24"/>
              </w:rPr>
              <w:t>.</w:t>
            </w:r>
            <w:r>
              <w:rPr>
                <w:rFonts w:hAnsi="宋体"/>
                <w:szCs w:val="24"/>
              </w:rPr>
              <w:t xml:space="preserve">  </w:t>
            </w:r>
            <w:r>
              <w:rPr>
                <w:rFonts w:hAnsi="宋体" w:hint="eastAsia"/>
                <w:szCs w:val="24"/>
              </w:rPr>
              <w:t>特种经济动物饲料学.</w:t>
            </w:r>
            <w:r>
              <w:rPr>
                <w:rFonts w:hAnsi="宋体"/>
                <w:szCs w:val="24"/>
              </w:rPr>
              <w:t xml:space="preserve">  </w:t>
            </w:r>
            <w:r>
              <w:rPr>
                <w:rFonts w:hAnsi="宋体" w:hint="eastAsia"/>
                <w:szCs w:val="24"/>
              </w:rPr>
              <w:t xml:space="preserve">科学出版社  </w:t>
            </w:r>
            <w:r>
              <w:rPr>
                <w:rFonts w:hAnsi="宋体"/>
                <w:szCs w:val="24"/>
              </w:rPr>
              <w:t xml:space="preserve">          </w:t>
            </w:r>
            <w:r>
              <w:rPr>
                <w:rFonts w:hAnsi="宋体" w:hint="eastAsia"/>
                <w:szCs w:val="24"/>
              </w:rPr>
              <w:t>2015</w:t>
            </w:r>
          </w:p>
          <w:p w:rsidR="00A65DA0" w:rsidRDefault="00736025">
            <w:pPr>
              <w:pStyle w:val="2"/>
              <w:rPr>
                <w:rFonts w:hAnsi="宋体"/>
                <w:szCs w:val="24"/>
              </w:rPr>
            </w:pPr>
            <w:r>
              <w:rPr>
                <w:rFonts w:hAnsi="宋体"/>
                <w:szCs w:val="24"/>
              </w:rPr>
              <w:t xml:space="preserve">          </w:t>
            </w:r>
            <w:proofErr w:type="gramStart"/>
            <w:r>
              <w:rPr>
                <w:rFonts w:hAnsi="宋体" w:hint="eastAsia"/>
                <w:szCs w:val="24"/>
              </w:rPr>
              <w:t>李和平</w:t>
            </w:r>
            <w:proofErr w:type="gramEnd"/>
            <w:r>
              <w:rPr>
                <w:rFonts w:hAnsi="宋体" w:hint="eastAsia"/>
                <w:szCs w:val="24"/>
              </w:rPr>
              <w:t>.</w:t>
            </w:r>
            <w:r>
              <w:rPr>
                <w:rFonts w:hAnsi="宋体"/>
                <w:szCs w:val="24"/>
              </w:rPr>
              <w:t xml:space="preserve">  </w:t>
            </w:r>
            <w:r>
              <w:rPr>
                <w:rFonts w:hAnsi="宋体" w:hint="eastAsia"/>
                <w:szCs w:val="24"/>
              </w:rPr>
              <w:t>经济动物生产学.</w:t>
            </w:r>
            <w:r>
              <w:rPr>
                <w:rFonts w:hAnsi="宋体"/>
                <w:szCs w:val="24"/>
              </w:rPr>
              <w:t xml:space="preserve">      </w:t>
            </w:r>
            <w:r>
              <w:rPr>
                <w:rFonts w:hAnsi="宋体" w:hint="eastAsia"/>
                <w:szCs w:val="24"/>
              </w:rPr>
              <w:t>东北林业大学出版社    2009</w:t>
            </w:r>
          </w:p>
        </w:tc>
      </w:tr>
    </w:tbl>
    <w:p w:rsidR="00A65DA0" w:rsidRDefault="00A65DA0"/>
    <w:sectPr w:rsidR="00A65D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76F0" w:rsidRDefault="00AA76F0">
      <w:r>
        <w:separator/>
      </w:r>
    </w:p>
  </w:endnote>
  <w:endnote w:type="continuationSeparator" w:id="0">
    <w:p w:rsidR="00AA76F0" w:rsidRDefault="00AA7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76F0" w:rsidRDefault="00AA76F0">
      <w:r>
        <w:separator/>
      </w:r>
    </w:p>
  </w:footnote>
  <w:footnote w:type="continuationSeparator" w:id="0">
    <w:p w:rsidR="00AA76F0" w:rsidRDefault="00AA7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2" w15:restartNumberingAfterBreak="0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</w:lvl>
  </w:abstractNum>
  <w:abstractNum w:abstractNumId="3" w15:restartNumberingAfterBreak="0">
    <w:nsid w:val="4B5A0A27"/>
    <w:multiLevelType w:val="multilevel"/>
    <w:tmpl w:val="4B5A0A27"/>
    <w:lvl w:ilvl="0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606B3E52"/>
    <w:multiLevelType w:val="multilevel"/>
    <w:tmpl w:val="606B3E52"/>
    <w:lvl w:ilvl="0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7EDD"/>
    <w:rsid w:val="00030809"/>
    <w:rsid w:val="000F6397"/>
    <w:rsid w:val="001A3E4E"/>
    <w:rsid w:val="001C401D"/>
    <w:rsid w:val="002A0D9B"/>
    <w:rsid w:val="002A770E"/>
    <w:rsid w:val="002B0291"/>
    <w:rsid w:val="00317EDD"/>
    <w:rsid w:val="00340F7E"/>
    <w:rsid w:val="00341E8D"/>
    <w:rsid w:val="003621C1"/>
    <w:rsid w:val="00380B28"/>
    <w:rsid w:val="003A170E"/>
    <w:rsid w:val="00452273"/>
    <w:rsid w:val="0048600A"/>
    <w:rsid w:val="007008D5"/>
    <w:rsid w:val="00736025"/>
    <w:rsid w:val="00745C81"/>
    <w:rsid w:val="007617B7"/>
    <w:rsid w:val="007C02B2"/>
    <w:rsid w:val="008B0A8D"/>
    <w:rsid w:val="009141B5"/>
    <w:rsid w:val="00962EEA"/>
    <w:rsid w:val="009A6F90"/>
    <w:rsid w:val="009B4905"/>
    <w:rsid w:val="00A65DA0"/>
    <w:rsid w:val="00A90EF1"/>
    <w:rsid w:val="00AA76F0"/>
    <w:rsid w:val="00AD79EE"/>
    <w:rsid w:val="00AE29CC"/>
    <w:rsid w:val="00B42771"/>
    <w:rsid w:val="00BA59A6"/>
    <w:rsid w:val="00BD2C6F"/>
    <w:rsid w:val="00C970C8"/>
    <w:rsid w:val="00D066A7"/>
    <w:rsid w:val="00D5369C"/>
    <w:rsid w:val="00D65361"/>
    <w:rsid w:val="00D82033"/>
    <w:rsid w:val="00DB5982"/>
    <w:rsid w:val="00E3109D"/>
    <w:rsid w:val="00EE41A0"/>
    <w:rsid w:val="00F41A27"/>
    <w:rsid w:val="00F5760C"/>
    <w:rsid w:val="03911475"/>
    <w:rsid w:val="1D77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B27120"/>
  <w15:docId w15:val="{F06EFA85-5AA3-43FB-A4DF-33737C2A6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0"/>
    <w:qFormat/>
    <w:rPr>
      <w:rFonts w:ascii="宋体"/>
      <w:sz w:val="24"/>
      <w:szCs w:val="20"/>
    </w:rPr>
  </w:style>
  <w:style w:type="character" w:customStyle="1" w:styleId="20">
    <w:name w:val="正文文本 2 字符"/>
    <w:basedOn w:val="a0"/>
    <w:link w:val="2"/>
    <w:qFormat/>
    <w:rPr>
      <w:rFonts w:ascii="宋体" w:eastAsia="宋体" w:hAnsi="Times New Roman" w:cs="Times New Roman"/>
      <w:sz w:val="24"/>
      <w:szCs w:val="20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1</Pages>
  <Words>86</Words>
  <Characters>494</Characters>
  <Application>Microsoft Office Word</Application>
  <DocSecurity>0</DocSecurity>
  <Lines>4</Lines>
  <Paragraphs>1</Paragraphs>
  <ScaleCrop>false</ScaleCrop>
  <Company>www.cr173.com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25</cp:revision>
  <dcterms:created xsi:type="dcterms:W3CDTF">2017-09-03T17:15:00Z</dcterms:created>
  <dcterms:modified xsi:type="dcterms:W3CDTF">2020-02-25T07:11:00Z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